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272EB" w14:textId="22676F92" w:rsidR="00AF288A" w:rsidRPr="004A5304" w:rsidRDefault="00F93DD4" w:rsidP="00F93DD4">
      <w:pPr>
        <w:pStyle w:val="Titolo1"/>
        <w:jc w:val="center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DICHIARAZIONE DI ACCETTAZIONE DEL CONTRIBUTO </w:t>
      </w:r>
    </w:p>
    <w:p w14:paraId="09AF967D" w14:textId="16226291" w:rsidR="00AF288A" w:rsidRPr="004A5304" w:rsidRDefault="00AF288A">
      <w:pPr>
        <w:rPr>
          <w:rFonts w:ascii="Arial" w:hAnsi="Arial" w:cs="Arial"/>
        </w:rPr>
      </w:pPr>
    </w:p>
    <w:p w14:paraId="152ED8F6" w14:textId="77777777" w:rsidR="00F534CB" w:rsidRPr="004A5304" w:rsidRDefault="00000000" w:rsidP="00F534CB">
      <w:pPr>
        <w:spacing w:after="0"/>
        <w:ind w:left="3969"/>
        <w:rPr>
          <w:rFonts w:ascii="Arial" w:hAnsi="Arial" w:cs="Arial"/>
        </w:rPr>
      </w:pPr>
      <w:r w:rsidRPr="004A5304">
        <w:rPr>
          <w:rFonts w:ascii="Arial" w:hAnsi="Arial" w:cs="Arial"/>
        </w:rPr>
        <w:t>Spett.le Agenzia Laore Sardegna</w:t>
      </w:r>
    </w:p>
    <w:p w14:paraId="302CE937" w14:textId="6FDD3B0A" w:rsidR="00AF288A" w:rsidRPr="004A5304" w:rsidRDefault="00000000" w:rsidP="00F534CB">
      <w:pPr>
        <w:spacing w:after="0"/>
        <w:ind w:left="3969"/>
        <w:rPr>
          <w:rFonts w:ascii="Arial" w:hAnsi="Arial" w:cs="Arial"/>
        </w:rPr>
      </w:pPr>
      <w:r w:rsidRPr="004A5304">
        <w:rPr>
          <w:rFonts w:ascii="Arial" w:hAnsi="Arial" w:cs="Arial"/>
        </w:rPr>
        <w:t>PEC: protocollo.agenzia.laore@pec.it</w:t>
      </w:r>
    </w:p>
    <w:p w14:paraId="109E4270" w14:textId="77777777" w:rsidR="0052259F" w:rsidRPr="004A5304" w:rsidRDefault="0052259F">
      <w:pPr>
        <w:rPr>
          <w:rFonts w:ascii="Arial" w:hAnsi="Arial" w:cs="Arial"/>
        </w:rPr>
      </w:pPr>
    </w:p>
    <w:p w14:paraId="6DF67D90" w14:textId="16A8A14A" w:rsidR="00F534CB" w:rsidRPr="004A5304" w:rsidRDefault="00F534CB" w:rsidP="00F93DD4">
      <w:pPr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>Il sottoscritto ________________________________, in qualità di legale rappresentante dell’</w:t>
      </w:r>
      <w:r w:rsidR="00B2431B">
        <w:rPr>
          <w:rFonts w:ascii="Arial" w:hAnsi="Arial" w:cs="Arial"/>
        </w:rPr>
        <w:t>azienda agricola denominata</w:t>
      </w:r>
      <w:r w:rsidRPr="004A5304">
        <w:rPr>
          <w:rFonts w:ascii="Arial" w:hAnsi="Arial" w:cs="Arial"/>
        </w:rPr>
        <w:t xml:space="preserve"> ____________________, CUAA ________beneficiaria del contributo concesso con </w:t>
      </w:r>
      <w:r w:rsidR="002C3E34">
        <w:rPr>
          <w:rFonts w:ascii="Arial" w:hAnsi="Arial" w:cs="Arial"/>
        </w:rPr>
        <w:t>determinazione</w:t>
      </w:r>
      <w:r w:rsidRPr="004A5304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r w:rsidR="00220017">
        <w:rPr>
          <w:rFonts w:ascii="Arial" w:hAnsi="Arial" w:cs="Arial"/>
        </w:rPr>
        <w:t>,</w:t>
      </w:r>
      <w:r w:rsidR="00841F6B">
        <w:rPr>
          <w:rFonts w:ascii="Arial" w:hAnsi="Arial" w:cs="Arial"/>
        </w:rPr>
        <w:t xml:space="preserve"> approvato con determinazione nr. </w:t>
      </w:r>
      <w:r w:rsidR="00841F6B" w:rsidRPr="00841F6B">
        <w:rPr>
          <w:rFonts w:ascii="Arial" w:hAnsi="Arial" w:cs="Arial"/>
        </w:rPr>
        <w:t>2858</w:t>
      </w:r>
      <w:r w:rsidR="00841F6B">
        <w:rPr>
          <w:rFonts w:ascii="Arial" w:hAnsi="Arial" w:cs="Arial"/>
        </w:rPr>
        <w:t>/</w:t>
      </w:r>
      <w:r w:rsidR="00841F6B" w:rsidRPr="00841F6B">
        <w:rPr>
          <w:rFonts w:ascii="Arial" w:hAnsi="Arial" w:cs="Arial"/>
        </w:rPr>
        <w:t xml:space="preserve">64831 del </w:t>
      </w:r>
      <w:r w:rsidR="00841F6B">
        <w:rPr>
          <w:rFonts w:ascii="Arial" w:hAnsi="Arial" w:cs="Arial"/>
        </w:rPr>
        <w:t>0</w:t>
      </w:r>
      <w:r w:rsidR="00841F6B" w:rsidRPr="00841F6B">
        <w:rPr>
          <w:rFonts w:ascii="Arial" w:hAnsi="Arial" w:cs="Arial"/>
        </w:rPr>
        <w:t>2.</w:t>
      </w:r>
      <w:r w:rsidR="00841F6B">
        <w:rPr>
          <w:rFonts w:ascii="Arial" w:hAnsi="Arial" w:cs="Arial"/>
        </w:rPr>
        <w:t>0</w:t>
      </w:r>
      <w:r w:rsidR="00841F6B" w:rsidRPr="00841F6B">
        <w:rPr>
          <w:rFonts w:ascii="Arial" w:hAnsi="Arial" w:cs="Arial"/>
        </w:rPr>
        <w:t>9.2025</w:t>
      </w:r>
      <w:r w:rsidR="00841F6B">
        <w:rPr>
          <w:rFonts w:ascii="Arial" w:hAnsi="Arial" w:cs="Arial"/>
        </w:rPr>
        <w:t xml:space="preserve"> e ss.mm.ii.</w:t>
      </w:r>
      <w:r w:rsidR="002C3E34">
        <w:rPr>
          <w:rFonts w:ascii="Arial" w:hAnsi="Arial" w:cs="Arial"/>
        </w:rPr>
        <w:t xml:space="preserve"> - </w:t>
      </w:r>
      <w:r w:rsidR="002C3E34" w:rsidRPr="002C3E34">
        <w:rPr>
          <w:rFonts w:ascii="Arial" w:hAnsi="Arial" w:cs="Arial"/>
        </w:rPr>
        <w:t>CUP G79I24001820002</w:t>
      </w:r>
    </w:p>
    <w:p w14:paraId="1F3F3731" w14:textId="7ADEFA52" w:rsidR="00220017" w:rsidRPr="00220017" w:rsidRDefault="00220017" w:rsidP="00220017">
      <w:pPr>
        <w:spacing w:line="240" w:lineRule="auto"/>
        <w:jc w:val="center"/>
        <w:rPr>
          <w:rFonts w:ascii="Arial" w:hAnsi="Arial" w:cs="Arial"/>
          <w:b/>
          <w:bCs/>
        </w:rPr>
      </w:pPr>
      <w:r w:rsidRPr="00220017">
        <w:rPr>
          <w:rFonts w:ascii="Arial" w:hAnsi="Arial" w:cs="Arial"/>
          <w:b/>
          <w:bCs/>
        </w:rPr>
        <w:t xml:space="preserve">PRESO ATTO </w:t>
      </w:r>
    </w:p>
    <w:p w14:paraId="1967CFF2" w14:textId="41E8E8FE" w:rsidR="00AF288A" w:rsidRPr="004A5304" w:rsidRDefault="00000000" w:rsidP="00F93DD4">
      <w:pPr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del </w:t>
      </w:r>
      <w:r w:rsidR="00BC6ADF" w:rsidRPr="004A5304">
        <w:rPr>
          <w:rFonts w:ascii="Arial" w:hAnsi="Arial" w:cs="Arial"/>
        </w:rPr>
        <w:t xml:space="preserve">citato </w:t>
      </w:r>
      <w:r w:rsidRPr="004A5304">
        <w:rPr>
          <w:rFonts w:ascii="Arial" w:hAnsi="Arial" w:cs="Arial"/>
        </w:rPr>
        <w:t>provvedimento di concessione</w:t>
      </w:r>
      <w:r w:rsidR="00BC6ADF" w:rsidRPr="004A5304">
        <w:rPr>
          <w:rFonts w:ascii="Arial" w:hAnsi="Arial" w:cs="Arial"/>
        </w:rPr>
        <w:t xml:space="preserve">, del </w:t>
      </w:r>
      <w:r w:rsidRPr="004A5304">
        <w:rPr>
          <w:rFonts w:ascii="Arial" w:hAnsi="Arial" w:cs="Arial"/>
        </w:rPr>
        <w:t>Bando per il sostegno degli investimenti finalizzati alla realizzazione di riserve idriche ed antincendio e di opere per ricerche idriche nel sottosuolo</w:t>
      </w:r>
      <w:r w:rsidR="00BC6ADF" w:rsidRPr="004A5304">
        <w:rPr>
          <w:rFonts w:ascii="Arial" w:hAnsi="Arial" w:cs="Arial"/>
        </w:rPr>
        <w:t>, delle Linee Guida per l'attuazione per l’attuazione e la rendicontazione dei progetti finanziati dal bando per il sostegno degli investimenti finalizzati alla realizzazione di riserve idriche ed antincendio e di opere per ricerche idriche nel sottosuolo</w:t>
      </w:r>
      <w:r w:rsidRPr="004A5304">
        <w:rPr>
          <w:rFonts w:ascii="Arial" w:hAnsi="Arial" w:cs="Arial"/>
        </w:rPr>
        <w:t>;</w:t>
      </w:r>
    </w:p>
    <w:p w14:paraId="1FBCBE93" w14:textId="71BC77F2" w:rsidR="00A91D90" w:rsidRPr="004A5304" w:rsidRDefault="00A91D90" w:rsidP="00A91D90">
      <w:pPr>
        <w:spacing w:line="240" w:lineRule="auto"/>
        <w:jc w:val="center"/>
        <w:rPr>
          <w:rFonts w:ascii="Arial" w:hAnsi="Arial" w:cs="Arial"/>
          <w:b/>
          <w:bCs/>
        </w:rPr>
      </w:pPr>
      <w:r w:rsidRPr="004A5304">
        <w:rPr>
          <w:rFonts w:ascii="Arial" w:hAnsi="Arial" w:cs="Arial"/>
          <w:b/>
          <w:bCs/>
        </w:rPr>
        <w:t xml:space="preserve">DICHIARA </w:t>
      </w:r>
    </w:p>
    <w:p w14:paraId="3EA128BE" w14:textId="1B2C4F54" w:rsidR="00AF288A" w:rsidRPr="004A5304" w:rsidRDefault="00000000" w:rsidP="00BC6ADF">
      <w:pPr>
        <w:pStyle w:val="Paragrafoelenco"/>
        <w:numPr>
          <w:ilvl w:val="0"/>
          <w:numId w:val="11"/>
        </w:numPr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>di accettare integralmente il contributo concesso, nelle modalità e nei termini stabiliti dal provvedimento di concessione</w:t>
      </w:r>
      <w:r w:rsidR="009B7FDE">
        <w:rPr>
          <w:rFonts w:ascii="Arial" w:hAnsi="Arial" w:cs="Arial"/>
        </w:rPr>
        <w:t>,</w:t>
      </w:r>
      <w:r w:rsidRPr="004A5304">
        <w:rPr>
          <w:rFonts w:ascii="Arial" w:hAnsi="Arial" w:cs="Arial"/>
        </w:rPr>
        <w:t xml:space="preserve"> </w:t>
      </w:r>
      <w:r w:rsidR="00F93DD4" w:rsidRPr="004A5304">
        <w:rPr>
          <w:rFonts w:ascii="Arial" w:hAnsi="Arial" w:cs="Arial"/>
        </w:rPr>
        <w:t xml:space="preserve">dal Bando </w:t>
      </w:r>
      <w:r w:rsidR="009B7FDE" w:rsidRPr="004A5304">
        <w:rPr>
          <w:rFonts w:ascii="Arial" w:hAnsi="Arial" w:cs="Arial"/>
        </w:rPr>
        <w:t>e nei relativi allegati</w:t>
      </w:r>
      <w:r w:rsidRPr="004A5304">
        <w:rPr>
          <w:rFonts w:ascii="Arial" w:hAnsi="Arial" w:cs="Arial"/>
        </w:rPr>
        <w:t>;</w:t>
      </w:r>
    </w:p>
    <w:p w14:paraId="47A4D2D8" w14:textId="5B611BE6" w:rsidR="00AF288A" w:rsidRPr="004A5304" w:rsidRDefault="00A91D90" w:rsidP="00BC6ADF">
      <w:pPr>
        <w:pStyle w:val="Paragrafoelenco"/>
        <w:numPr>
          <w:ilvl w:val="0"/>
          <w:numId w:val="11"/>
        </w:numPr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>di impegnarsi a rispettare tutti gli obblighi derivanti dal bando e dalla normativa applicabile, compresi:</w:t>
      </w:r>
    </w:p>
    <w:p w14:paraId="3936026A" w14:textId="37783526" w:rsidR="00F93DD4" w:rsidRPr="004A5304" w:rsidRDefault="00000000" w:rsidP="00BC6ADF">
      <w:pPr>
        <w:spacing w:line="240" w:lineRule="auto"/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  - l’esecuzione corretta dell’intervento;</w:t>
      </w:r>
    </w:p>
    <w:p w14:paraId="358948D5" w14:textId="77777777" w:rsidR="00F93DD4" w:rsidRPr="004A5304" w:rsidRDefault="00000000" w:rsidP="00BC6ADF">
      <w:pPr>
        <w:spacing w:line="240" w:lineRule="auto"/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  - la rendicontazione delle spese secondo le modalità previste;</w:t>
      </w:r>
      <w:r w:rsidR="00F93DD4" w:rsidRPr="004A5304">
        <w:rPr>
          <w:rFonts w:ascii="Arial" w:hAnsi="Arial" w:cs="Arial"/>
        </w:rPr>
        <w:t xml:space="preserve"> </w:t>
      </w:r>
    </w:p>
    <w:p w14:paraId="593996C7" w14:textId="77777777" w:rsidR="00F93DD4" w:rsidRPr="004A5304" w:rsidRDefault="00000000" w:rsidP="00BC6ADF">
      <w:pPr>
        <w:spacing w:line="240" w:lineRule="auto"/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  - il rispetto dei vincoli di destinazione e non alienabilità dei beni finanziati;</w:t>
      </w:r>
    </w:p>
    <w:p w14:paraId="2A72D158" w14:textId="77777777" w:rsidR="00F93DD4" w:rsidRPr="004A5304" w:rsidRDefault="00000000" w:rsidP="00BC6ADF">
      <w:pPr>
        <w:spacing w:line="240" w:lineRule="auto"/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  - l’osservanza della normativa in materia fiscale, contributiva, di sicurezza sul lavoro e tutela ambientale;</w:t>
      </w:r>
      <w:r w:rsidR="00F93DD4" w:rsidRPr="004A5304">
        <w:rPr>
          <w:rFonts w:ascii="Arial" w:hAnsi="Arial" w:cs="Arial"/>
        </w:rPr>
        <w:t xml:space="preserve"> </w:t>
      </w:r>
    </w:p>
    <w:p w14:paraId="19398FCC" w14:textId="25AE4AA8" w:rsidR="00AF288A" w:rsidRPr="004A5304" w:rsidRDefault="00000000" w:rsidP="00BC6ADF">
      <w:pPr>
        <w:spacing w:line="240" w:lineRule="auto"/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 xml:space="preserve">  - la disponibilità a sottoporsi ai controlli previsti dall’Agenzia e dalle autorità competenti.</w:t>
      </w:r>
    </w:p>
    <w:p w14:paraId="66A3A438" w14:textId="1DEF169D" w:rsidR="00AF288A" w:rsidRPr="004A5304" w:rsidRDefault="00000000" w:rsidP="00BC6ADF">
      <w:pPr>
        <w:pStyle w:val="Paragrafoelenco"/>
        <w:numPr>
          <w:ilvl w:val="0"/>
          <w:numId w:val="11"/>
        </w:numPr>
        <w:ind w:left="284"/>
        <w:jc w:val="both"/>
        <w:rPr>
          <w:rFonts w:ascii="Arial" w:hAnsi="Arial" w:cs="Arial"/>
        </w:rPr>
      </w:pPr>
      <w:r w:rsidRPr="004A5304">
        <w:rPr>
          <w:rFonts w:ascii="Arial" w:hAnsi="Arial" w:cs="Arial"/>
        </w:rPr>
        <w:t>di essere a conoscenza che la violazione degli obblighi assunti comporta la revoca del contributo e il recupero delle somme eventualmente erogate, maggiorate degli interessi di legge;</w:t>
      </w:r>
    </w:p>
    <w:p w14:paraId="033A7AB6" w14:textId="107E6B9F" w:rsidR="00716952" w:rsidRPr="004A5304" w:rsidRDefault="00716952" w:rsidP="00BC6ADF">
      <w:pPr>
        <w:pStyle w:val="Paragrafoelenco"/>
        <w:numPr>
          <w:ilvl w:val="0"/>
          <w:numId w:val="11"/>
        </w:numPr>
        <w:ind w:left="284"/>
        <w:jc w:val="both"/>
        <w:rPr>
          <w:rFonts w:ascii="Arial" w:hAnsi="Arial" w:cs="Arial"/>
        </w:rPr>
      </w:pPr>
      <w:r w:rsidRPr="00716952">
        <w:rPr>
          <w:rFonts w:ascii="Arial" w:hAnsi="Arial" w:cs="Arial"/>
        </w:rPr>
        <w:t xml:space="preserve">che ai sensi dell’art. 14, comma 1 della L.R. del 11.04.2016, n. 5, le amministrazioni del sistema Regione di cui al comma 2-bis dell'articolo 1 della </w:t>
      </w:r>
      <w:r w:rsidR="00CF33A8">
        <w:rPr>
          <w:rFonts w:ascii="Arial" w:hAnsi="Arial" w:cs="Arial"/>
        </w:rPr>
        <w:t>l</w:t>
      </w:r>
      <w:r w:rsidR="00CF33A8" w:rsidRPr="00CF33A8">
        <w:rPr>
          <w:rFonts w:ascii="Arial" w:hAnsi="Arial" w:cs="Arial"/>
        </w:rPr>
        <w:t>egge</w:t>
      </w:r>
      <w:r w:rsidR="00CF33A8">
        <w:rPr>
          <w:rFonts w:ascii="Arial" w:hAnsi="Arial" w:cs="Arial"/>
        </w:rPr>
        <w:t xml:space="preserve"> </w:t>
      </w:r>
      <w:r w:rsidR="00CF33A8" w:rsidRPr="00CF33A8">
        <w:rPr>
          <w:rFonts w:ascii="Arial" w:hAnsi="Arial" w:cs="Arial"/>
        </w:rPr>
        <w:t xml:space="preserve">regionale n. 31 </w:t>
      </w:r>
      <w:r w:rsidR="00CF33A8" w:rsidRPr="00CF33A8">
        <w:rPr>
          <w:rFonts w:ascii="Arial" w:hAnsi="Arial" w:cs="Arial"/>
        </w:rPr>
        <w:lastRenderedPageBreak/>
        <w:t>del 1998</w:t>
      </w:r>
      <w:r w:rsidR="009B7FDE">
        <w:rPr>
          <w:rFonts w:ascii="Arial" w:hAnsi="Arial" w:cs="Arial"/>
        </w:rPr>
        <w:t xml:space="preserve"> </w:t>
      </w:r>
      <w:r w:rsidRPr="00716952">
        <w:rPr>
          <w:rFonts w:ascii="Arial" w:hAnsi="Arial" w:cs="Arial"/>
        </w:rPr>
        <w:t>e le loro società controllate e partecipate non hanno maturato nei confronti del beneficiario, a qualsiasi titolo, crediti dichiarati inesigibili negli ultimi cinque anni o, comunque, non totalmente recuperati, eccezion fatta per i crediti estinti a seguito di accordo transattivo o disposizione normativa, che preveda la rinuncia, totale o parziale, ai medesimi crediti</w:t>
      </w:r>
      <w:r w:rsidR="00CF33A8">
        <w:rPr>
          <w:rFonts w:ascii="Arial" w:hAnsi="Arial" w:cs="Arial"/>
        </w:rPr>
        <w:t>. A</w:t>
      </w:r>
      <w:r w:rsidRPr="00CF33A8">
        <w:rPr>
          <w:rFonts w:ascii="Arial" w:hAnsi="Arial" w:cs="Arial"/>
          <w:iCs/>
        </w:rPr>
        <w:t xml:space="preserve"> tal fine, rilevano i crediti per i quali le amministrazioni del sistema Regione di cui al comma 2-bis dell'articolo 1 della legge regionale n. 31 del 1998 e le loro società controllate e partecipate, o altro soggetto incaricato, siano in possesso di un titolo esecutivo o altro titolo idoneo alla riscossione coattiva.</w:t>
      </w:r>
    </w:p>
    <w:p w14:paraId="635EB9E3" w14:textId="208B5394" w:rsidR="002B4B99" w:rsidRPr="004A5304" w:rsidRDefault="00CF33A8" w:rsidP="00F93DD4">
      <w:pPr>
        <w:rPr>
          <w:rFonts w:ascii="Arial" w:hAnsi="Arial" w:cs="Arial"/>
        </w:rPr>
      </w:pPr>
      <w:bookmarkStart w:id="0" w:name="_Hlk208077405"/>
      <w:r>
        <w:rPr>
          <w:rFonts w:ascii="Arial" w:hAnsi="Arial" w:cs="Arial"/>
        </w:rPr>
        <w:t>A</w:t>
      </w:r>
      <w:r w:rsidR="002B4B99" w:rsidRPr="004A5304">
        <w:rPr>
          <w:rFonts w:ascii="Arial" w:hAnsi="Arial" w:cs="Arial"/>
        </w:rPr>
        <w:t xml:space="preserve">llega alla presente dichiarazione: </w:t>
      </w:r>
    </w:p>
    <w:p w14:paraId="3F44E3EC" w14:textId="470CEFCB" w:rsidR="002B4B99" w:rsidRPr="004A5304" w:rsidRDefault="002B4B99" w:rsidP="002B4B99">
      <w:pPr>
        <w:pStyle w:val="Paragrafoelenco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A5304">
        <w:rPr>
          <w:rFonts w:ascii="Arial" w:hAnsi="Arial" w:cs="Arial"/>
        </w:rPr>
        <w:t>il cronoprogramma dell’intervento;</w:t>
      </w:r>
    </w:p>
    <w:p w14:paraId="57ED8D6F" w14:textId="56580CF8" w:rsidR="002B4B99" w:rsidRPr="004A5304" w:rsidRDefault="002B4B99" w:rsidP="002B4B99">
      <w:pPr>
        <w:pStyle w:val="Paragrafoelenco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A5304">
        <w:rPr>
          <w:rFonts w:ascii="Arial" w:hAnsi="Arial" w:cs="Arial"/>
        </w:rPr>
        <w:t>il modulo di tracciabilità dei flussi finanziari.</w:t>
      </w:r>
    </w:p>
    <w:p w14:paraId="607FFED8" w14:textId="6D448175" w:rsidR="00F93DD4" w:rsidRPr="004A5304" w:rsidRDefault="00F93DD4" w:rsidP="00F93DD4">
      <w:pPr>
        <w:rPr>
          <w:rFonts w:ascii="Arial" w:hAnsi="Arial" w:cs="Arial"/>
        </w:rPr>
      </w:pPr>
      <w:r w:rsidRPr="004A5304">
        <w:rPr>
          <w:rFonts w:ascii="Arial" w:hAnsi="Arial" w:cs="Arial"/>
        </w:rPr>
        <w:t>Distinti saluti.</w:t>
      </w:r>
    </w:p>
    <w:p w14:paraId="74A432D4" w14:textId="77777777" w:rsidR="0052259F" w:rsidRPr="004A5304" w:rsidRDefault="0052259F" w:rsidP="00F93DD4">
      <w:pPr>
        <w:rPr>
          <w:rFonts w:ascii="Arial" w:hAnsi="Arial" w:cs="Arial"/>
        </w:rPr>
      </w:pPr>
    </w:p>
    <w:p w14:paraId="29608427" w14:textId="77777777" w:rsidR="00F93DD4" w:rsidRPr="004A5304" w:rsidRDefault="00F93DD4" w:rsidP="00F93DD4">
      <w:pPr>
        <w:rPr>
          <w:rFonts w:ascii="Arial" w:hAnsi="Arial" w:cs="Arial"/>
        </w:rPr>
      </w:pPr>
      <w:r w:rsidRPr="004A5304">
        <w:rPr>
          <w:rFonts w:ascii="Arial" w:hAnsi="Arial" w:cs="Arial"/>
        </w:rPr>
        <w:t>Luogo e Data____________________</w:t>
      </w:r>
    </w:p>
    <w:p w14:paraId="76BAA448" w14:textId="77777777" w:rsidR="00F93DD4" w:rsidRPr="004A5304" w:rsidRDefault="00F93DD4" w:rsidP="00F93DD4">
      <w:pPr>
        <w:rPr>
          <w:rFonts w:ascii="Arial" w:hAnsi="Arial" w:cs="Arial"/>
        </w:rPr>
      </w:pPr>
    </w:p>
    <w:p w14:paraId="713D4F5F" w14:textId="77777777" w:rsidR="00F93DD4" w:rsidRPr="004A5304" w:rsidRDefault="00F93DD4" w:rsidP="00F93DD4">
      <w:pPr>
        <w:ind w:left="4253"/>
        <w:jc w:val="center"/>
        <w:rPr>
          <w:rFonts w:ascii="Arial" w:hAnsi="Arial" w:cs="Arial"/>
        </w:rPr>
      </w:pPr>
      <w:bookmarkStart w:id="1" w:name="_Hlk208077641"/>
      <w:r w:rsidRPr="004A5304">
        <w:rPr>
          <w:rFonts w:ascii="Arial" w:hAnsi="Arial" w:cs="Arial"/>
        </w:rPr>
        <w:t>Il Legale Rappresentante del Beneficiario</w:t>
      </w:r>
    </w:p>
    <w:p w14:paraId="581ADB08" w14:textId="77777777" w:rsidR="00F93DD4" w:rsidRPr="004A5304" w:rsidRDefault="00F93DD4" w:rsidP="00F93DD4">
      <w:pPr>
        <w:ind w:left="4253"/>
        <w:jc w:val="center"/>
        <w:rPr>
          <w:rFonts w:ascii="Arial" w:hAnsi="Arial" w:cs="Arial"/>
        </w:rPr>
      </w:pPr>
      <w:r w:rsidRPr="004A5304">
        <w:rPr>
          <w:rFonts w:ascii="Arial" w:hAnsi="Arial" w:cs="Arial"/>
        </w:rPr>
        <w:t>(Firma digitale)</w:t>
      </w:r>
      <w:bookmarkEnd w:id="0"/>
      <w:bookmarkEnd w:id="1"/>
    </w:p>
    <w:p w14:paraId="7BE4A74C" w14:textId="1951B4ED" w:rsidR="00AF288A" w:rsidRPr="00F93DD4" w:rsidRDefault="00AF288A" w:rsidP="00F93DD4">
      <w:pPr>
        <w:rPr>
          <w:rFonts w:ascii="Arial" w:hAnsi="Arial" w:cs="Arial"/>
        </w:rPr>
      </w:pPr>
    </w:p>
    <w:sectPr w:rsidR="00AF288A" w:rsidRPr="00F93DD4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F1ED6" w14:textId="77777777" w:rsidR="005B3856" w:rsidRPr="004A5304" w:rsidRDefault="005B3856" w:rsidP="006E7543">
      <w:pPr>
        <w:spacing w:after="0" w:line="240" w:lineRule="auto"/>
      </w:pPr>
      <w:r w:rsidRPr="004A5304">
        <w:separator/>
      </w:r>
    </w:p>
  </w:endnote>
  <w:endnote w:type="continuationSeparator" w:id="0">
    <w:p w14:paraId="5D0114C1" w14:textId="77777777" w:rsidR="005B3856" w:rsidRPr="004A5304" w:rsidRDefault="005B3856" w:rsidP="006E7543">
      <w:pPr>
        <w:spacing w:after="0" w:line="240" w:lineRule="auto"/>
      </w:pPr>
      <w:r w:rsidRPr="004A53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CD00" w14:textId="77777777" w:rsidR="005B3856" w:rsidRPr="004A5304" w:rsidRDefault="005B3856" w:rsidP="006E7543">
      <w:pPr>
        <w:spacing w:after="0" w:line="240" w:lineRule="auto"/>
      </w:pPr>
      <w:r w:rsidRPr="004A5304">
        <w:separator/>
      </w:r>
    </w:p>
  </w:footnote>
  <w:footnote w:type="continuationSeparator" w:id="0">
    <w:p w14:paraId="4F290CDA" w14:textId="77777777" w:rsidR="005B3856" w:rsidRPr="004A5304" w:rsidRDefault="005B3856" w:rsidP="006E7543">
      <w:pPr>
        <w:spacing w:after="0" w:line="240" w:lineRule="auto"/>
      </w:pPr>
      <w:r w:rsidRPr="004A530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0758C" w14:textId="558C2738" w:rsidR="006E7543" w:rsidRPr="004A5304" w:rsidRDefault="006E7543" w:rsidP="006E7543">
    <w:pPr>
      <w:pStyle w:val="Intestazione"/>
      <w:jc w:val="right"/>
      <w:rPr>
        <w:rFonts w:ascii="Arial" w:hAnsi="Arial" w:cs="Arial"/>
        <w:sz w:val="20"/>
        <w:szCs w:val="20"/>
      </w:rPr>
    </w:pPr>
    <w:r w:rsidRPr="004A5304">
      <w:rPr>
        <w:rFonts w:ascii="Arial" w:hAnsi="Arial" w:cs="Arial"/>
        <w:sz w:val="20"/>
        <w:szCs w:val="20"/>
      </w:rPr>
      <w:t>Allegato 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3C0163"/>
    <w:multiLevelType w:val="hybridMultilevel"/>
    <w:tmpl w:val="42BEDF98"/>
    <w:lvl w:ilvl="0" w:tplc="5B50956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14806"/>
    <w:multiLevelType w:val="hybridMultilevel"/>
    <w:tmpl w:val="B5B8DC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56355">
    <w:abstractNumId w:val="8"/>
  </w:num>
  <w:num w:numId="2" w16cid:durableId="453401832">
    <w:abstractNumId w:val="6"/>
  </w:num>
  <w:num w:numId="3" w16cid:durableId="2023778649">
    <w:abstractNumId w:val="5"/>
  </w:num>
  <w:num w:numId="4" w16cid:durableId="941181411">
    <w:abstractNumId w:val="4"/>
  </w:num>
  <w:num w:numId="5" w16cid:durableId="850680048">
    <w:abstractNumId w:val="7"/>
  </w:num>
  <w:num w:numId="6" w16cid:durableId="1394547066">
    <w:abstractNumId w:val="3"/>
  </w:num>
  <w:num w:numId="7" w16cid:durableId="922686490">
    <w:abstractNumId w:val="2"/>
  </w:num>
  <w:num w:numId="8" w16cid:durableId="912744000">
    <w:abstractNumId w:val="1"/>
  </w:num>
  <w:num w:numId="9" w16cid:durableId="445738687">
    <w:abstractNumId w:val="0"/>
  </w:num>
  <w:num w:numId="10" w16cid:durableId="1531990646">
    <w:abstractNumId w:val="9"/>
  </w:num>
  <w:num w:numId="11" w16cid:durableId="657003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7E9"/>
    <w:rsid w:val="00034616"/>
    <w:rsid w:val="0006063C"/>
    <w:rsid w:val="0015074B"/>
    <w:rsid w:val="00220017"/>
    <w:rsid w:val="002253FC"/>
    <w:rsid w:val="0022745B"/>
    <w:rsid w:val="0029639D"/>
    <w:rsid w:val="002B4B99"/>
    <w:rsid w:val="002C3E34"/>
    <w:rsid w:val="00326F90"/>
    <w:rsid w:val="00432B6E"/>
    <w:rsid w:val="00442A43"/>
    <w:rsid w:val="004773C3"/>
    <w:rsid w:val="004A5304"/>
    <w:rsid w:val="0052259F"/>
    <w:rsid w:val="005953DE"/>
    <w:rsid w:val="005B3856"/>
    <w:rsid w:val="006E7543"/>
    <w:rsid w:val="006F4943"/>
    <w:rsid w:val="00716952"/>
    <w:rsid w:val="007305D8"/>
    <w:rsid w:val="0076695F"/>
    <w:rsid w:val="007C78C9"/>
    <w:rsid w:val="00841F6B"/>
    <w:rsid w:val="009077B0"/>
    <w:rsid w:val="00941F83"/>
    <w:rsid w:val="009B7FDE"/>
    <w:rsid w:val="00A91D90"/>
    <w:rsid w:val="00AA1D8D"/>
    <w:rsid w:val="00AF288A"/>
    <w:rsid w:val="00B2431B"/>
    <w:rsid w:val="00B47730"/>
    <w:rsid w:val="00BC6ADF"/>
    <w:rsid w:val="00BC7CEB"/>
    <w:rsid w:val="00CB0664"/>
    <w:rsid w:val="00CF33A8"/>
    <w:rsid w:val="00E1320D"/>
    <w:rsid w:val="00E15E3D"/>
    <w:rsid w:val="00F534CB"/>
    <w:rsid w:val="00F93D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90CB7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71695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16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20</cp:revision>
  <dcterms:created xsi:type="dcterms:W3CDTF">2013-12-23T23:15:00Z</dcterms:created>
  <dcterms:modified xsi:type="dcterms:W3CDTF">2026-05-22T05:48:00Z</dcterms:modified>
  <cp:category/>
</cp:coreProperties>
</file>